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Wintergarten/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3608870" name="019eab77-3e53-701f-8a39-1a09ec5a83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252180" name="019eab77-3e53-701f-8a39-1a09ec5a83b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0875185" name="019eab78-e9fe-73bd-8738-3c8f3e860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504193" name="019eab78-e9fe-73bd-8738-3c8f3e8609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Wintergarten/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81691126" name="019eab85-5659-7a24-8679-e6f7e55a2b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0625" name="019eab85-5659-7a24-8679-e6f7e55a2b9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2561013" name="019eab62-40d1-7e28-9129-5da5745060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669417" name="019eab62-40d1-7e28-9129-5da57450607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Erneuert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96323689" name="019eab52-ce75-7486-bf23-4e66d11d8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961571" name="019eab52-ce75-7486-bf23-4e66d11d8b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98496224" name="019eab74-d2d1-780b-aaca-d0cf6d888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183418" name="019eab74-d2d1-780b-aaca-d0cf6d8885a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90106560" name="019eab7b-8397-702b-87de-82afd565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876812" name="019eab7b-8397-702b-87de-82afd5657b0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6147359" name="019eab87-1d9f-7c5d-8538-73cba92d0b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427522" name="019eab87-1d9f-7c5d-8538-73cba92d0b1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43063835" name="019eab88-3d06-7509-ab3f-652b366176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546818" name="019eab88-3d06-7509-ab3f-652b366176f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41491142" name="019eab59-4926-7712-b144-a2c481e3ff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270052" name="019eab59-4926-7712-b144-a2c481e3fff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9864596" name="019eab67-70ca-72c1-a76f-d9b656c05a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375739" name="019eab67-70ca-72c1-a76f-d9b656c05a3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>Holzdecke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Wintergarten/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97064628" name="019eab89-5f8c-7f07-a892-36443f4c22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994961" name="019eab89-5f8c-7f07-a892-36443f4c22b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Holzdecke </w:t>
            </w:r>
          </w:p>
          <w:p>
            <w:pPr>
              <w:spacing w:before="0" w:after="0" w:line="240" w:lineRule="auto"/>
            </w:pPr>
            <w:r>
              <w:t>Holzdecke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Gang/ Treppenhaus/ Schlafzimmer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42172137" name="019eab4d-9640-795f-9701-2cd415c748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613396" name="019eab4d-9640-795f-9701-2cd415c7489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Boden/ Wand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7138324" name="019eab97-6020-7604-8585-457744f4b1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612069" name="019eab97-6020-7604-8585-457744f4b10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2149969" name="019eab4b-fe77-70db-bfc7-1a25419d4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637630" name="019eab4b-fe77-70db-bfc7-1a25419d41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7456896" name="019eab54-8818-71a5-8061-c82e9799e5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570464" name="019eab54-8818-71a5-8061-c82e9799e50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32813423" name="019eab99-556a-7062-921b-31bfca9c8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342533" name="019eab99-556a-7062-921b-31bfca9c835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80896" name="019eab41-09f2-7f0c-8acd-ea2f62e43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117247" name="019eab41-09f2-7f0c-8acd-ea2f62e4309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6416996" name="019eab64-c4ca-7930-a4a8-04d879b4db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028606" name="019eab64-c4ca-7930-a4a8-04d879b4dbd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Keinen Kleber verwendet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3023279" name="019eab75-b335-747b-82a5-32a29ff27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670966" name="019eab75-b335-747b-82a5-32a29ff271e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4322559" name="019eab7a-22ae-71f8-93f0-7c6a7b876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66797" name="019eab7a-22ae-71f8-93f0-7c6a7b87658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3164094" name="019eab7d-50f0-7eef-b4f6-6e10877b4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272653" name="019eab7d-50f0-7eef-b4f6-6e10877b48f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1698192" name="019eab8a-d3d2-7868-92d4-5f4194110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677712" name="019eab8a-d3d2-7868-92d4-5f419411027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Holzofen </w:t>
            </w:r>
          </w:p>
        </w:tc>
        <w:tc>
          <w:p>
            <w:pPr>
              <w:spacing w:before="0" w:after="0" w:line="240" w:lineRule="auto"/>
            </w:pPr>
            <w:r>
              <w:t>Holzofen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986642" name="019eab8c-b38e-7cb1-898b-1b7958405f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259732" name="019eab8c-b38e-7cb1-898b-1b7958405f1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87787482" name="019eab9d-b916-7d9d-81dd-92c9d24a5a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693932" name="019eab9d-b916-7d9d-81dd-92c9d24a5a5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Hauptstrasse 35, 6287 Aesch</w:t>
          </w:r>
        </w:p>
        <w:p>
          <w:pPr>
            <w:spacing w:before="0" w:after="0"/>
          </w:pPr>
          <w:r>
            <w:t>DN 928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